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FICHE DE SUIVI – JEU « GÈRE-TOI UN MOIS »</w:t>
      </w:r>
    </w:p>
    <w:p/>
    <w:p>
      <w:r>
        <w:rPr>
          <w:b w:val="0"/>
          <w:sz w:val="28"/>
        </w:rPr>
        <w:t>Nom / Équipe : ________________________________</w:t>
      </w:r>
    </w:p>
    <w:p>
      <w:r>
        <w:rPr>
          <w:b w:val="0"/>
          <w:sz w:val="28"/>
        </w:rPr>
        <w:t>Profil reçu (revenus + situation) : ________________________________</w:t>
      </w:r>
    </w:p>
    <w:p/>
    <w:p>
      <w:r>
        <w:rPr>
          <w:b/>
          <w:sz w:val="28"/>
        </w:rPr>
        <w:t>1) REVENUS DE DÉPART</w:t>
      </w:r>
    </w:p>
    <w:p>
      <w:r>
        <w:rPr>
          <w:b w:val="0"/>
          <w:sz w:val="28"/>
        </w:rPr>
        <w:t>Revenus totaux du mois : __________________ €</w:t>
      </w:r>
    </w:p>
    <w:p>
      <w:r>
        <w:rPr>
          <w:b w:val="0"/>
          <w:sz w:val="28"/>
        </w:rPr>
        <w:t>Solde de départ : __________________ €</w:t>
      </w:r>
    </w:p>
    <w:p/>
    <w:p>
      <w:r>
        <w:rPr>
          <w:b/>
          <w:sz w:val="28"/>
        </w:rPr>
        <w:t>2) SUIVI DES CARTES TIRÉES (à remplir tout au long du jeu)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  <w:sz w:val="28"/>
              </w:rPr>
              <w:t>Carte / Dépense</w:t>
            </w:r>
          </w:p>
        </w:tc>
        <w:tc>
          <w:tcPr>
            <w:tcW w:type="dxa" w:w="1728"/>
          </w:tcPr>
          <w:p>
            <w:r>
              <w:rPr>
                <w:b/>
                <w:sz w:val="28"/>
              </w:rPr>
              <w:t>Type (fixe / variable / imprévu)</w:t>
            </w:r>
          </w:p>
        </w:tc>
        <w:tc>
          <w:tcPr>
            <w:tcW w:type="dxa" w:w="1728"/>
          </w:tcPr>
          <w:p>
            <w:r>
              <w:rPr>
                <w:b/>
                <w:sz w:val="28"/>
              </w:rPr>
              <w:t>Montant payé</w:t>
            </w:r>
          </w:p>
        </w:tc>
        <w:tc>
          <w:tcPr>
            <w:tcW w:type="dxa" w:w="1728"/>
          </w:tcPr>
          <w:p>
            <w:r>
              <w:rPr>
                <w:b/>
                <w:sz w:val="28"/>
              </w:rPr>
              <w:t>Solde après paiement</w:t>
            </w:r>
          </w:p>
        </w:tc>
        <w:tc>
          <w:tcPr>
            <w:tcW w:type="dxa" w:w="1728"/>
          </w:tcPr>
          <w:p>
            <w:r>
              <w:rPr>
                <w:b/>
                <w:sz w:val="28"/>
              </w:rPr>
              <w:t>Stress (0-3)</w:t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  <w:tc>
          <w:tcPr>
            <w:tcW w:type="dxa" w:w="1728"/>
          </w:tcPr>
          <w:p>
            <w:r>
              <w:rPr>
                <w:sz w:val="28"/>
              </w:rPr>
            </w:r>
          </w:p>
        </w:tc>
      </w:tr>
    </w:tbl>
    <w:p/>
    <w:p>
      <w:r>
        <w:rPr>
          <w:b/>
          <w:sz w:val="28"/>
        </w:rPr>
        <w:t>3) BILAN EN FIN DE MOIS</w:t>
      </w:r>
    </w:p>
    <w:p>
      <w:r>
        <w:rPr>
          <w:b w:val="0"/>
          <w:sz w:val="28"/>
        </w:rPr>
        <w:t>Solde final : __________________ €</w:t>
      </w:r>
    </w:p>
    <w:p>
      <w:r>
        <w:rPr>
          <w:b w:val="0"/>
          <w:sz w:val="28"/>
        </w:rPr>
        <w:t>□ Il reste de l’argent</w:t>
      </w:r>
    </w:p>
    <w:p>
      <w:r>
        <w:rPr>
          <w:b w:val="0"/>
          <w:sz w:val="28"/>
        </w:rPr>
        <w:t>□ Il ne reste rien</w:t>
      </w:r>
    </w:p>
    <w:p>
      <w:r>
        <w:rPr>
          <w:b w:val="0"/>
          <w:sz w:val="28"/>
        </w:rPr>
        <w:t>□ Découvert : __________________ €</w:t>
      </w:r>
    </w:p>
    <w:p/>
    <w:p>
      <w:r>
        <w:rPr>
          <w:b/>
          <w:sz w:val="28"/>
        </w:rPr>
        <w:t>4) ANALYSE EN GROUPE</w:t>
      </w:r>
    </w:p>
    <w:p>
      <w:r>
        <w:rPr>
          <w:b w:val="0"/>
          <w:sz w:val="28"/>
        </w:rPr>
        <w:t>À quel moment la situation a commencé à se tendre ?</w:t>
      </w:r>
    </w:p>
    <w:p>
      <w:r>
        <w:rPr>
          <w:b w:val="0"/>
          <w:sz w:val="28"/>
        </w:rPr>
        <w:t>______________________________________________________________</w:t>
      </w:r>
    </w:p>
    <w:p/>
    <w:p>
      <w:r>
        <w:rPr>
          <w:b w:val="0"/>
          <w:sz w:val="28"/>
        </w:rPr>
        <w:t>Quel type de dépense a posé le plus problème ? (fixe / variable / imprévu)</w:t>
      </w:r>
    </w:p>
    <w:p>
      <w:r>
        <w:rPr>
          <w:b w:val="0"/>
          <w:sz w:val="28"/>
        </w:rPr>
        <w:t>______________________________________________________________</w:t>
      </w:r>
    </w:p>
    <w:p/>
    <w:p>
      <w:r>
        <w:rPr>
          <w:b w:val="0"/>
          <w:sz w:val="28"/>
        </w:rPr>
        <w:t>Qu’aurait-on pu faire différemment ?</w:t>
      </w:r>
    </w:p>
    <w:p>
      <w:r>
        <w:rPr>
          <w:b w:val="0"/>
          <w:sz w:val="28"/>
        </w:rPr>
        <w:t>______________________________________________________________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